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5E3" w:rsidRDefault="00EB65E3" w:rsidP="00EB65E3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DATA LAMPIRAN</w:t>
      </w:r>
    </w:p>
    <w:p w:rsidR="00EB65E3" w:rsidRDefault="00EB65E3" w:rsidP="00EB65E3">
      <w:pPr>
        <w:rPr>
          <w:rFonts w:asciiTheme="majorBidi" w:hAnsiTheme="majorBidi" w:cstheme="majorBidi"/>
          <w:sz w:val="24"/>
          <w:szCs w:val="24"/>
        </w:rPr>
      </w:pP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Surat Ijin Penelitian</w:t>
      </w: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Surat Keterangan</w:t>
      </w: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Pedoman Wawancara</w:t>
      </w: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Transkip Wawancara</w:t>
      </w: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Catatan Lapangan</w:t>
      </w:r>
    </w:p>
    <w:p w:rsidR="00EB65E3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Dokumentasi</w:t>
      </w:r>
    </w:p>
    <w:p w:rsidR="00EB65E3" w:rsidRPr="00C1564B" w:rsidRDefault="00EB65E3" w:rsidP="00EB65E3">
      <w:pPr>
        <w:pStyle w:val="ListParagraph"/>
        <w:numPr>
          <w:ilvl w:val="0"/>
          <w:numId w:val="1"/>
        </w:numPr>
        <w:spacing w:after="200"/>
        <w:jc w:val="lef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Daftar Riwayat Hidup</w:t>
      </w:r>
    </w:p>
    <w:p w:rsidR="000A64D0" w:rsidRDefault="000A64D0">
      <w:bookmarkStart w:id="0" w:name="_GoBack"/>
      <w:bookmarkEnd w:id="0"/>
    </w:p>
    <w:sectPr w:rsidR="000A64D0" w:rsidSect="00F818C8">
      <w:footerReference w:type="default" r:id="rId8"/>
      <w:pgSz w:w="11907" w:h="16839" w:code="9"/>
      <w:pgMar w:top="2268" w:right="1701" w:bottom="1701" w:left="2268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082" w:rsidRDefault="00647082" w:rsidP="00EB65E3">
      <w:pPr>
        <w:spacing w:after="0" w:line="240" w:lineRule="auto"/>
      </w:pPr>
      <w:r>
        <w:separator/>
      </w:r>
    </w:p>
  </w:endnote>
  <w:endnote w:type="continuationSeparator" w:id="0">
    <w:p w:rsidR="00647082" w:rsidRDefault="00647082" w:rsidP="00EB6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538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EB65E3" w:rsidRPr="00EB65E3" w:rsidRDefault="00EB65E3" w:rsidP="00EB65E3">
        <w:pPr>
          <w:pStyle w:val="Footer"/>
          <w:jc w:val="center"/>
          <w:rPr>
            <w:rFonts w:asciiTheme="majorBidi" w:hAnsiTheme="majorBidi" w:cstheme="majorBidi"/>
          </w:rPr>
        </w:pPr>
        <w:r w:rsidRPr="00EB65E3">
          <w:rPr>
            <w:rFonts w:asciiTheme="majorBidi" w:hAnsiTheme="majorBidi" w:cstheme="majorBidi"/>
            <w:lang w:val="id-ID"/>
          </w:rPr>
          <w:t>xix</w:t>
        </w:r>
      </w:p>
    </w:sdtContent>
  </w:sdt>
  <w:p w:rsidR="00EB65E3" w:rsidRDefault="00EB65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082" w:rsidRDefault="00647082" w:rsidP="00EB65E3">
      <w:pPr>
        <w:spacing w:after="0" w:line="240" w:lineRule="auto"/>
      </w:pPr>
      <w:r>
        <w:separator/>
      </w:r>
    </w:p>
  </w:footnote>
  <w:footnote w:type="continuationSeparator" w:id="0">
    <w:p w:rsidR="00647082" w:rsidRDefault="00647082" w:rsidP="00EB6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E3"/>
    <w:rsid w:val="000A64D0"/>
    <w:rsid w:val="004A3E5D"/>
    <w:rsid w:val="00647082"/>
    <w:rsid w:val="006601F8"/>
    <w:rsid w:val="008D1BC2"/>
    <w:rsid w:val="00A85D6F"/>
    <w:rsid w:val="00EB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EB65E3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EB65E3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EB6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5E3"/>
  </w:style>
  <w:style w:type="paragraph" w:styleId="Footer">
    <w:name w:val="footer"/>
    <w:basedOn w:val="Normal"/>
    <w:link w:val="FooterChar"/>
    <w:uiPriority w:val="99"/>
    <w:unhideWhenUsed/>
    <w:rsid w:val="00EB6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5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5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EB65E3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EB65E3"/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EB6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5E3"/>
  </w:style>
  <w:style w:type="paragraph" w:styleId="Footer">
    <w:name w:val="footer"/>
    <w:basedOn w:val="Normal"/>
    <w:link w:val="FooterChar"/>
    <w:uiPriority w:val="99"/>
    <w:unhideWhenUsed/>
    <w:rsid w:val="00EB6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2022-07-20T02:16:00Z</dcterms:created>
  <dcterms:modified xsi:type="dcterms:W3CDTF">2022-07-20T02:17:00Z</dcterms:modified>
</cp:coreProperties>
</file>